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DD97" w14:textId="77777777" w:rsidR="00B929E2" w:rsidRDefault="00831D2A">
      <w:pPr>
        <w:pStyle w:val="Balk1"/>
      </w:pPr>
      <w:r>
        <w:t>Özgeçmiş (CV)</w:t>
      </w:r>
    </w:p>
    <w:p w14:paraId="389DF05A" w14:textId="77777777" w:rsidR="00B929E2" w:rsidRDefault="00831D2A">
      <w:r>
        <w:t>Ad Soyad: Gamzenur Atalar</w:t>
      </w:r>
    </w:p>
    <w:p w14:paraId="1E1A8856" w14:textId="77777777" w:rsidR="00B929E2" w:rsidRDefault="00831D2A">
      <w:r>
        <w:t>Telefon: 0531 941 97 14</w:t>
      </w:r>
    </w:p>
    <w:p w14:paraId="7AED0456" w14:textId="77777777" w:rsidR="00B929E2" w:rsidRDefault="00831D2A">
      <w:r>
        <w:t>E-posta: gamzeatalar6@gmail.com</w:t>
      </w:r>
    </w:p>
    <w:p w14:paraId="71CC40D0" w14:textId="77777777" w:rsidR="00B929E2" w:rsidRDefault="00831D2A">
      <w:r>
        <w:t>Adres: Zonguldak / Ereğli</w:t>
      </w:r>
    </w:p>
    <w:p w14:paraId="586BDBBF" w14:textId="3E256942" w:rsidR="007F5323" w:rsidRDefault="00831D2A" w:rsidP="007F5323">
      <w:pPr>
        <w:pStyle w:val="Balk2"/>
      </w:pPr>
      <w:r>
        <w:t>Kariyer Hedefi</w:t>
      </w:r>
    </w:p>
    <w:p w14:paraId="6CD45458" w14:textId="71918159" w:rsidR="00B929E2" w:rsidRDefault="007F5323">
      <w:r w:rsidRPr="007F5323">
        <w:t>Dinamik ve gelişime açık bir çalışma ortamında sorumluluk alarak, problem çözme ve iletişim becerilerimi etkin bir şekilde kullanabileceğim pozisyonlarda görev almayı amaçlıyorum. Kendimi farklı alanlarda geliştirebileceğim, katkı sağlayabileceğim v</w:t>
      </w:r>
      <w:r w:rsidR="00831D2A">
        <w:t>e</w:t>
      </w:r>
      <w:r w:rsidRPr="007F5323">
        <w:t xml:space="preserve"> yetkinliklerimi ileriye taşıyabileceğim fırsatlar arayışındayım.</w:t>
      </w:r>
    </w:p>
    <w:p w14:paraId="28B4AD5B" w14:textId="77777777" w:rsidR="00B929E2" w:rsidRDefault="00831D2A">
      <w:pPr>
        <w:pStyle w:val="Balk2"/>
      </w:pPr>
      <w:r>
        <w:t>Eğitim Bilgileri</w:t>
      </w:r>
    </w:p>
    <w:p w14:paraId="366B396D" w14:textId="77777777" w:rsidR="00B929E2" w:rsidRDefault="00831D2A">
      <w:r>
        <w:t>Yüksek Lisans – Karabük Üniversitesi, Turizm İşletmeciliği Anabilim Dalı (Devam ediyor)</w:t>
      </w:r>
    </w:p>
    <w:p w14:paraId="4A86DB5F" w14:textId="77777777" w:rsidR="00B929E2" w:rsidRDefault="00831D2A">
      <w:r>
        <w:t>Lisans – Çankırı Karatekin Üniversitesi, Turizm Rehberliği (2019 – 2023)</w:t>
      </w:r>
    </w:p>
    <w:p w14:paraId="329A9E02" w14:textId="77777777" w:rsidR="00B929E2" w:rsidRDefault="00831D2A">
      <w:r>
        <w:t>Lise – Zonguldak Ereğli Lisesi (2018)</w:t>
      </w:r>
    </w:p>
    <w:p w14:paraId="70AC8C0A" w14:textId="77777777" w:rsidR="00B929E2" w:rsidRDefault="00831D2A">
      <w:pPr>
        <w:pStyle w:val="Balk2"/>
      </w:pPr>
      <w:r>
        <w:t>İş Deneyimi</w:t>
      </w:r>
    </w:p>
    <w:p w14:paraId="26854941" w14:textId="7F35ECF5" w:rsidR="00B929E2" w:rsidRDefault="00831D2A">
      <w:r>
        <w:t>Butik Otel, Safranbolu Eski Çarşı (2022)</w:t>
      </w:r>
    </w:p>
    <w:p w14:paraId="6258128F" w14:textId="77777777" w:rsidR="00B929E2" w:rsidRDefault="00831D2A">
      <w:r>
        <w:t>• Resepsiyon ve kat hizmetleri görevlerinde aktif rol alma</w:t>
      </w:r>
    </w:p>
    <w:p w14:paraId="67CCF0E2" w14:textId="77777777" w:rsidR="00B929E2" w:rsidRDefault="00831D2A">
      <w:r>
        <w:t>• Misafir memnuniyetine yönelik destek sağlama</w:t>
      </w:r>
    </w:p>
    <w:p w14:paraId="3C41EE63" w14:textId="77777777" w:rsidR="00B929E2" w:rsidRDefault="00831D2A">
      <w:r>
        <w:t>Garson / Komi – Çeşitli Kafeler (2020 – 2021)</w:t>
      </w:r>
    </w:p>
    <w:p w14:paraId="48630F1A" w14:textId="77777777" w:rsidR="00B929E2" w:rsidRDefault="00831D2A">
      <w:r>
        <w:t>• Servis hazırlığı ve sunum</w:t>
      </w:r>
    </w:p>
    <w:p w14:paraId="1B4728B2" w14:textId="77777777" w:rsidR="00B929E2" w:rsidRDefault="00831D2A">
      <w:r>
        <w:t>• Mutfak destek görevleri</w:t>
      </w:r>
    </w:p>
    <w:p w14:paraId="13F0FCC0" w14:textId="77777777" w:rsidR="00B929E2" w:rsidRDefault="00831D2A">
      <w:pPr>
        <w:pStyle w:val="Balk2"/>
      </w:pPr>
      <w:r>
        <w:t>Beceriler</w:t>
      </w:r>
    </w:p>
    <w:p w14:paraId="1F1CFB30" w14:textId="6309F3B7" w:rsidR="00B929E2" w:rsidRDefault="00831D2A">
      <w:r>
        <w:t>• Etkili iletişim beceri</w:t>
      </w:r>
      <w:r w:rsidR="009C3099">
        <w:t>si</w:t>
      </w:r>
    </w:p>
    <w:p w14:paraId="35DD2513" w14:textId="77777777" w:rsidR="00B929E2" w:rsidRDefault="00831D2A">
      <w:r>
        <w:t>• Takım çalışmasına uyum</w:t>
      </w:r>
    </w:p>
    <w:p w14:paraId="7FE40C0F" w14:textId="77777777" w:rsidR="00B929E2" w:rsidRDefault="00831D2A">
      <w:r>
        <w:t>• Problem çözme ve hızlı karar verebilme</w:t>
      </w:r>
    </w:p>
    <w:p w14:paraId="6AAFAA8F" w14:textId="77777777" w:rsidR="00B929E2" w:rsidRDefault="00831D2A">
      <w:r>
        <w:t>• Microsoft Office programlarını iyi derecede kullanabilme</w:t>
      </w:r>
    </w:p>
    <w:p w14:paraId="702F2DC0" w14:textId="77777777" w:rsidR="00B929E2" w:rsidRDefault="00831D2A">
      <w:r>
        <w:t>• Düzenli, planlı ve sorumluluk sahibi çalışma disiplini</w:t>
      </w:r>
    </w:p>
    <w:p w14:paraId="5CFB1DFA" w14:textId="77777777" w:rsidR="00B929E2" w:rsidRDefault="00831D2A">
      <w:pPr>
        <w:pStyle w:val="Balk2"/>
      </w:pPr>
      <w:r>
        <w:lastRenderedPageBreak/>
        <w:t>Yabancı Dil</w:t>
      </w:r>
    </w:p>
    <w:p w14:paraId="28B9EA25" w14:textId="77777777" w:rsidR="00B929E2" w:rsidRDefault="00831D2A">
      <w:r>
        <w:t>İngilizce – İyi düzeyde okuma ve yazma</w:t>
      </w:r>
    </w:p>
    <w:p w14:paraId="7F585D9C" w14:textId="77777777" w:rsidR="00B929E2" w:rsidRDefault="00831D2A">
      <w:pPr>
        <w:pStyle w:val="Balk2"/>
      </w:pPr>
      <w:r>
        <w:t>Sertifikalar</w:t>
      </w:r>
    </w:p>
    <w:p w14:paraId="7C0C3782" w14:textId="112DFA44" w:rsidR="00B929E2" w:rsidRDefault="007F5323">
      <w:r>
        <w:t>Cem Öğretir İle Hitabet Sanatı  Sertifikası – Karabük Üniversitesi Sürekli Eğitim Uygulama ve Araştırma Merkezi, CEM Öğretir (2024, e-Devlet onaylı)</w:t>
      </w:r>
    </w:p>
    <w:p w14:paraId="3A7DF5CC" w14:textId="3C43E61D" w:rsidR="00B929E2" w:rsidRDefault="00B929E2"/>
    <w:sectPr w:rsidR="00B929E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62893">
    <w:abstractNumId w:val="8"/>
  </w:num>
  <w:num w:numId="2" w16cid:durableId="1085034110">
    <w:abstractNumId w:val="6"/>
  </w:num>
  <w:num w:numId="3" w16cid:durableId="1040743102">
    <w:abstractNumId w:val="5"/>
  </w:num>
  <w:num w:numId="4" w16cid:durableId="1432163918">
    <w:abstractNumId w:val="4"/>
  </w:num>
  <w:num w:numId="5" w16cid:durableId="651524242">
    <w:abstractNumId w:val="7"/>
  </w:num>
  <w:num w:numId="6" w16cid:durableId="1669674033">
    <w:abstractNumId w:val="3"/>
  </w:num>
  <w:num w:numId="7" w16cid:durableId="590046490">
    <w:abstractNumId w:val="2"/>
  </w:num>
  <w:num w:numId="8" w16cid:durableId="1460496099">
    <w:abstractNumId w:val="1"/>
  </w:num>
  <w:num w:numId="9" w16cid:durableId="1450003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1ADF"/>
    <w:rsid w:val="0015074B"/>
    <w:rsid w:val="0029639D"/>
    <w:rsid w:val="00326F90"/>
    <w:rsid w:val="007F5323"/>
    <w:rsid w:val="00831D2A"/>
    <w:rsid w:val="009C3099"/>
    <w:rsid w:val="00AA1D8D"/>
    <w:rsid w:val="00B47730"/>
    <w:rsid w:val="00B929E2"/>
    <w:rsid w:val="00CB0664"/>
    <w:rsid w:val="00DE26A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07873"/>
  <w14:defaultImageDpi w14:val="300"/>
  <w15:docId w15:val="{CE73347B-FD39-4010-AEDF-7F3D2D94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1193</Characters>
  <Application>Microsoft Office Word</Application>
  <DocSecurity>0</DocSecurity>
  <Lines>32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Gamze Atalar</cp:lastModifiedBy>
  <cp:revision>5</cp:revision>
  <dcterms:created xsi:type="dcterms:W3CDTF">2013-12-23T23:15:00Z</dcterms:created>
  <dcterms:modified xsi:type="dcterms:W3CDTF">2025-12-07T16:48:00Z</dcterms:modified>
  <cp:category/>
</cp:coreProperties>
</file>