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88D48" w14:textId="77777777" w:rsidR="00371486" w:rsidRDefault="00911D5B">
      <w:pPr>
        <w:pStyle w:val="KonuBal"/>
      </w:pPr>
      <w:r>
        <w:t>Özgeçmiş</w:t>
      </w:r>
    </w:p>
    <w:p w14:paraId="71D110EB" w14:textId="77777777" w:rsidR="00371486" w:rsidRDefault="00911D5B">
      <w:r>
        <w:rPr>
          <w:noProof/>
        </w:rPr>
        <w:drawing>
          <wp:inline distT="0" distB="0" distL="0" distR="0" wp14:anchorId="3D9AD3E7" wp14:editId="77C01D68">
            <wp:extent cx="1371600" cy="1028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8EFC53E-A123-493E-AD49-ACFBADABC84E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82FAAF" w14:textId="77777777" w:rsidR="00371486" w:rsidRDefault="00911D5B">
      <w:pPr>
        <w:pStyle w:val="Balk1"/>
      </w:pPr>
      <w:r>
        <w:t>KİŞİSEL BİLGİLER</w:t>
      </w:r>
    </w:p>
    <w:p w14:paraId="635991AD" w14:textId="5226D3AD" w:rsidR="003822B0" w:rsidRDefault="00911D5B">
      <w:r>
        <w:t>- İsim: Yasemin Aydın</w:t>
      </w:r>
      <w:r>
        <w:br/>
        <w:t>- Doğum Yeri: İstanbul, Şişli</w:t>
      </w:r>
      <w:r>
        <w:br/>
        <w:t>- Doğum Tarihi: 22.10.2005</w:t>
      </w:r>
      <w:r>
        <w:br/>
        <w:t>- Uyruğu: T.C.</w:t>
      </w:r>
      <w:r>
        <w:br/>
        <w:t>- Medeni Durumu: -</w:t>
      </w:r>
      <w:r>
        <w:br/>
        <w:t>- Askerlik Durumu: Yok</w:t>
      </w:r>
      <w:r>
        <w:br/>
        <w:t xml:space="preserve">- </w:t>
      </w:r>
      <w:proofErr w:type="spellStart"/>
      <w:r>
        <w:t>Ehliyet</w:t>
      </w:r>
      <w:proofErr w:type="spellEnd"/>
      <w:r>
        <w:t xml:space="preserve">: </w:t>
      </w:r>
      <w:proofErr w:type="spellStart"/>
      <w:r>
        <w:t>Yok</w:t>
      </w:r>
      <w:proofErr w:type="spellEnd"/>
    </w:p>
    <w:p w14:paraId="540006C9" w14:textId="21174848" w:rsidR="003822B0" w:rsidRPr="003822B0" w:rsidRDefault="003822B0">
      <w:r>
        <w:t xml:space="preserve">-iletişim : 0507 645 6315 </w:t>
      </w:r>
    </w:p>
    <w:p w14:paraId="43ADC10B" w14:textId="77777777" w:rsidR="00371486" w:rsidRDefault="00911D5B">
      <w:pPr>
        <w:pStyle w:val="Balk1"/>
      </w:pPr>
      <w:r>
        <w:t>İŞ TECRÜBELERİ</w:t>
      </w:r>
    </w:p>
    <w:p w14:paraId="7BD3A05A" w14:textId="1D162071" w:rsidR="00371486" w:rsidRDefault="00911D5B">
      <w:r>
        <w:t>- 2022 - 2023: Karadeniz Ereğli Devlet Hastanesi – Staj</w:t>
      </w:r>
      <w:r>
        <w:br/>
        <w:t>- 2024: Karadeniz Ereğli Devlet Hastanesi – Yaşlı Bakım Programı Yaz Stajı</w:t>
      </w:r>
      <w:r>
        <w:br/>
        <w:t xml:space="preserve">- 2024 - 2025: Karabük Eğitim ve Araştırma Hastanesi – </w:t>
      </w:r>
      <w:proofErr w:type="spellStart"/>
      <w:r>
        <w:t>Palyatif</w:t>
      </w:r>
      <w:proofErr w:type="spellEnd"/>
      <w:r w:rsidR="006027C7">
        <w:t xml:space="preserve"> </w:t>
      </w:r>
      <w:proofErr w:type="spellStart"/>
      <w:r w:rsidR="006027C7">
        <w:t>staj</w:t>
      </w:r>
      <w:proofErr w:type="spellEnd"/>
      <w:r w:rsidR="006027C7">
        <w:t xml:space="preserve">- yoğun bakım </w:t>
      </w:r>
      <w:proofErr w:type="spellStart"/>
      <w:r w:rsidR="006027C7">
        <w:t>stajı</w:t>
      </w:r>
      <w:proofErr w:type="spellEnd"/>
      <w:r w:rsidR="006027C7">
        <w:t xml:space="preserve"> </w:t>
      </w:r>
      <w:r>
        <w:br/>
        <w:t xml:space="preserve">- </w:t>
      </w:r>
      <w:proofErr w:type="spellStart"/>
      <w:r>
        <w:t>Okulun</w:t>
      </w:r>
      <w:proofErr w:type="spellEnd"/>
      <w:r>
        <w:t xml:space="preserve"> </w:t>
      </w:r>
      <w:proofErr w:type="spellStart"/>
      <w:r>
        <w:t>tüm</w:t>
      </w:r>
      <w:proofErr w:type="spellEnd"/>
      <w:r>
        <w:t xml:space="preserve"> huzurevi faaliyetlerinde aktif rol alınmıştır.</w:t>
      </w:r>
    </w:p>
    <w:p w14:paraId="00BBA957" w14:textId="77777777" w:rsidR="00371486" w:rsidRDefault="00911D5B">
      <w:pPr>
        <w:pStyle w:val="Balk1"/>
      </w:pPr>
      <w:r>
        <w:t>ÖĞRENİM DURUMU</w:t>
      </w:r>
    </w:p>
    <w:p w14:paraId="3A5C1FD6" w14:textId="09857F3F" w:rsidR="00371486" w:rsidRDefault="00911D5B">
      <w:r>
        <w:t>- Kdz. Ereğli Kandilli Mesleki ve Teknik Anadolu Lisesi – Ebe Yardımcılığı Mezunu (2023)</w:t>
      </w:r>
      <w:r>
        <w:br/>
        <w:t xml:space="preserve">- Karabük Üniversitesi – Yaşlı Bakım Programı </w:t>
      </w:r>
      <w:r w:rsidR="006027C7">
        <w:t>(2025)</w:t>
      </w:r>
    </w:p>
    <w:p w14:paraId="7B3E152E" w14:textId="77777777" w:rsidR="00371486" w:rsidRDefault="00911D5B">
      <w:pPr>
        <w:pStyle w:val="Balk1"/>
      </w:pPr>
      <w:r>
        <w:t>YABANCI DİL VE DÜZEYİ</w:t>
      </w:r>
    </w:p>
    <w:p w14:paraId="17BF731C" w14:textId="77777777" w:rsidR="00371486" w:rsidRDefault="00911D5B">
      <w:r>
        <w:t>- İngilizce</w:t>
      </w:r>
    </w:p>
    <w:p w14:paraId="26AFB424" w14:textId="77777777" w:rsidR="00371486" w:rsidRDefault="00911D5B">
      <w:pPr>
        <w:pStyle w:val="Balk1"/>
      </w:pPr>
      <w:r>
        <w:t>BİLGİSAYAR BECERİLERİ</w:t>
      </w:r>
    </w:p>
    <w:p w14:paraId="3D9EA10B" w14:textId="77777777" w:rsidR="00371486" w:rsidRDefault="00911D5B">
      <w:r>
        <w:t>(Programları kullanma seviyenizi belirtiniz.)</w:t>
      </w:r>
      <w:r>
        <w:br/>
        <w:t xml:space="preserve">- </w:t>
      </w:r>
    </w:p>
    <w:p w14:paraId="09950648" w14:textId="77777777" w:rsidR="00371486" w:rsidRDefault="00911D5B">
      <w:pPr>
        <w:pStyle w:val="Balk1"/>
      </w:pPr>
      <w:r>
        <w:lastRenderedPageBreak/>
        <w:t>KURS VE SERTİFİKALAR</w:t>
      </w:r>
    </w:p>
    <w:p w14:paraId="351E9F1F" w14:textId="77777777" w:rsidR="00371486" w:rsidRDefault="00911D5B">
      <w:r>
        <w:t>- Engelli Bireylerde Hareket ve İletişim</w:t>
      </w:r>
      <w:r>
        <w:br/>
        <w:t>- Engelli Bireylerde Egzersiz</w:t>
      </w:r>
      <w:r>
        <w:br/>
        <w:t>- Yara Bakımı</w:t>
      </w:r>
      <w:r>
        <w:br/>
        <w:t>- İlk Yardım</w:t>
      </w:r>
      <w:r>
        <w:br/>
        <w:t>- Paranteral Beslenme</w:t>
      </w:r>
      <w:r>
        <w:br/>
        <w:t>- İş Sağlığı ve Güvenliği</w:t>
      </w:r>
    </w:p>
    <w:p w14:paraId="72CB2D1E" w14:textId="77777777" w:rsidR="00371486" w:rsidRDefault="00911D5B">
      <w:pPr>
        <w:pStyle w:val="Balk1"/>
      </w:pPr>
      <w:r>
        <w:t>REFERANSLAR</w:t>
      </w:r>
    </w:p>
    <w:p w14:paraId="778ED553" w14:textId="77777777" w:rsidR="00371486" w:rsidRDefault="00911D5B">
      <w:r>
        <w:t>- Simge Erdal – Karabük Üniversitesi Yaşlı Bakım Program Sorumlusu Öğr. Gör. | Tel: 0541 578 7436</w:t>
      </w:r>
      <w:r>
        <w:br/>
        <w:t>- Emine Ersözlü – Karabük Üniversitesi Doktora Öğretim Görevlisi | Tel: 0533 301 09 17</w:t>
      </w:r>
    </w:p>
    <w:sectPr w:rsidR="00371486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42950214">
    <w:abstractNumId w:val="8"/>
  </w:num>
  <w:num w:numId="2" w16cid:durableId="1011832700">
    <w:abstractNumId w:val="6"/>
  </w:num>
  <w:num w:numId="3" w16cid:durableId="47538279">
    <w:abstractNumId w:val="5"/>
  </w:num>
  <w:num w:numId="4" w16cid:durableId="465390804">
    <w:abstractNumId w:val="4"/>
  </w:num>
  <w:num w:numId="5" w16cid:durableId="118841698">
    <w:abstractNumId w:val="7"/>
  </w:num>
  <w:num w:numId="6" w16cid:durableId="993801937">
    <w:abstractNumId w:val="3"/>
  </w:num>
  <w:num w:numId="7" w16cid:durableId="2003267721">
    <w:abstractNumId w:val="2"/>
  </w:num>
  <w:num w:numId="8" w16cid:durableId="238488036">
    <w:abstractNumId w:val="1"/>
  </w:num>
  <w:num w:numId="9" w16cid:durableId="991106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71486"/>
    <w:rsid w:val="003822B0"/>
    <w:rsid w:val="006027C7"/>
    <w:rsid w:val="00635299"/>
    <w:rsid w:val="00911D5B"/>
    <w:rsid w:val="00AA1D8D"/>
    <w:rsid w:val="00B47730"/>
    <w:rsid w:val="00CB0664"/>
    <w:rsid w:val="00D057D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DC1BC"/>
  <w14:defaultImageDpi w14:val="300"/>
  <w15:docId w15:val="{BBDEBF95-3A3E-6644-9A80-0EBB78DE7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Yasemin Aydın</cp:lastModifiedBy>
  <cp:revision>3</cp:revision>
  <dcterms:created xsi:type="dcterms:W3CDTF">2025-05-19T19:02:00Z</dcterms:created>
  <dcterms:modified xsi:type="dcterms:W3CDTF">2025-07-25T13:36:00Z</dcterms:modified>
  <cp:category/>
</cp:coreProperties>
</file>