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1371600" cy="2330506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A291C86D-687B-4A46-B896-38784298B40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233050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b/>
          <w:sz w:val="32"/>
        </w:rPr>
        <w:t>TUĞÇE NİGAR ATEŞLİ</w:t>
        <w:br/>
      </w:r>
    </w:p>
    <w:p>
      <w:pPr>
        <w:jc w:val="center"/>
      </w:pPr>
      <w:r>
        <w:t>Anestezi Teknikeri - Hemşire</w:t>
      </w:r>
    </w:p>
    <w:p/>
    <w:p>
      <w:pPr>
        <w:pStyle w:val="Heading2"/>
      </w:pPr>
      <w:r>
        <w:t>İletişim Bilgileri</w:t>
      </w:r>
    </w:p>
    <w:p>
      <w:r>
        <w:br/>
        <w:t>Telefon: +90 543 623 30 41</w:t>
        <w:br/>
        <w:t>E-posta: tugcenigaratsl@outlook.com</w:t>
        <w:br/>
        <w:t>Adres: Müftü Mah. İbrahim Efe Sok. No:71 Daire:6 Ereğli/Zonguldak</w:t>
        <w:br/>
        <w:t>Doğum Tarihi: 27.10.1999</w:t>
        <w:br/>
        <w:t>Doğum Yeri: Düzce</w:t>
        <w:br/>
        <w:t>Medeni Durum: Bekar</w:t>
        <w:br/>
      </w:r>
    </w:p>
    <w:p>
      <w:pPr>
        <w:pStyle w:val="Heading2"/>
      </w:pPr>
      <w:r>
        <w:t>Eğitim</w:t>
      </w:r>
    </w:p>
    <w:p>
      <w:r>
        <w:br/>
        <w:t>Atatürk Üniversitesi — Sosyal Hizmet Lisans Programı (Devam Ediyor) (2024 - 2028)</w:t>
        <w:br/>
        <w:t>Marmara Üniversitesi — Anestezi (Önlisans) (2018 - 2020) | Diploma Notu: 3.24/4</w:t>
        <w:br/>
        <w:t>Sakarya 75. Yıl Cumhuriyet MTAL — Hemşirelik (2013 - 2017) | Diploma Notu: 79.51/100</w:t>
        <w:br/>
      </w:r>
    </w:p>
    <w:p>
      <w:pPr>
        <w:pStyle w:val="Heading2"/>
      </w:pPr>
      <w:r>
        <w:t>İş Deneyimi</w:t>
      </w:r>
    </w:p>
    <w:p>
      <w:r>
        <w:br/>
        <w:t>Özel Ereğli Anadolu Hastanesi — Anestezi Teknikeri (2020 - Devam Ediyor)</w:t>
        <w:br/>
        <w:t>Kartal Dr. Lütfi Kırdar Şehir Hastanesi — Stajyer Anestezi Teknikeri (2019 - 2020)</w:t>
        <w:br/>
        <w:t>Marmara Üniversitesi Eğitim ve Araştırma Hastanesi — Stajyer Anestezi Teknikeri (2020)</w:t>
        <w:br/>
        <w:t>Sakarya Yenikent Devlet Hastanesi — Stajyer Hemşire (2015-2017)</w:t>
        <w:br/>
        <w:t>Akçakoca Devlet Hastanesi — Stajyer Hemşire (2016-2017)</w:t>
        <w:br/>
      </w:r>
    </w:p>
    <w:p>
      <w:pPr>
        <w:pStyle w:val="Heading2"/>
      </w:pPr>
      <w:r>
        <w:t>Sertifikalar ve Eğitimler</w:t>
      </w:r>
    </w:p>
    <w:p>
      <w:r>
        <w:br/>
        <w:t>- İş Sağlığı ve Güvenliği Eğitimi Katılım Belgesi</w:t>
        <w:br/>
        <w:t>- İBB 29. Kariyer Eğitim Günleri Katılım Belgesi</w:t>
        <w:br/>
      </w:r>
    </w:p>
    <w:p>
      <w:pPr>
        <w:pStyle w:val="Heading2"/>
      </w:pPr>
      <w:r>
        <w:t>Uzmanlık Alanları</w:t>
      </w:r>
    </w:p>
    <w:p>
      <w:r>
        <w:br/>
        <w:t xml:space="preserve">Ameliyathane İçi ve Dışı Anestezi Uygulamaları, Genel Anestezi Hazırlık-İdame-Ayılma Süreci, </w:t>
        <w:br/>
        <w:t xml:space="preserve">Spinal-Epidural Anestezi, Endoskopi Anestezileri, MR-Tomografi Anestezileri, Doğumhane İşlemleri, </w:t>
        <w:br/>
        <w:t xml:space="preserve">Diş Cerrahisinde Sedo-Analjezi, Ağrı Yönetimi ve PCA, Sinir Blokları Hazırlıkları, Kan Transfüzyonu, </w:t>
        <w:br/>
        <w:t>İleri Yaşam Desteği, Havayolu Yönetimi, Post-op Hasta Takibi, İlaç Dozu Hesaplamaları</w:t>
        <w:br/>
      </w:r>
    </w:p>
    <w:p>
      <w:pPr>
        <w:pStyle w:val="Heading2"/>
      </w:pPr>
      <w:r>
        <w:t>Yabancı Dil</w:t>
      </w:r>
    </w:p>
    <w:p>
      <w:r>
        <w:t>İngilizce - Orta Seviye</w:t>
      </w:r>
    </w:p>
    <w:p>
      <w:pPr>
        <w:pStyle w:val="Heading2"/>
      </w:pPr>
      <w:r>
        <w:t>Hobiler</w:t>
      </w:r>
    </w:p>
    <w:p>
      <w:r>
        <w:t>Fotoğrafçılık, Yoga, Seramik Sanatı, Edebiyat ve Araştırma, Doğa Yürüyüşleri, Klavye Teknikleri</w:t>
      </w:r>
    </w:p>
    <w:p>
      <w:pPr>
        <w:pStyle w:val="Heading2"/>
      </w:pPr>
      <w:r>
        <w:t>Referanslar</w:t>
      </w:r>
    </w:p>
    <w:p>
      <w:r>
        <w:br/>
        <w:t>Fidan Küdür Çırpan</w:t>
        <w:br/>
        <w:t>Marmara Üniversitesi - Öğretim Görevlisi</w:t>
        <w:br/>
        <w:t>Telefon: +90 (216) 336 47 66 | +90 (216) 777 49 76</w:t>
        <w:br/>
        <w:t>E-posta: fidan.kudur@marmara.edu.tr</w:t>
        <w:br/>
        <w:br/>
        <w:t>Uz. Dr. Veyis Turan</w:t>
        <w:br/>
        <w:t>Özel Ereğli Anadolu Hastanesi - Anestezi ve Reanimasyon Uzmanı</w:t>
        <w:br/>
        <w:t>Telefon: +90 (531) 576 90 09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