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Ezel Altunay - Özgeçmiş (CV)</w:t>
      </w:r>
    </w:p>
    <w:p>
      <w:pPr>
        <w:pStyle w:val="Heading2"/>
      </w:pPr>
      <w:r>
        <w:t>Kişisel Bilgiler</w:t>
      </w:r>
    </w:p>
    <w:p>
      <w:r>
        <w:br/>
        <w:t>Ad Soyad: Ezel Altunay</w:t>
        <w:br/>
        <w:t>Doğum Tarihi: 25.11.2002</w:t>
        <w:br/>
        <w:t>Telefon: 0533 575 01 22</w:t>
        <w:br/>
        <w:t>E-posta: altunayezel343@gmail.com</w:t>
        <w:br/>
        <w:t>Adres: Zonguldak Ereğli (taşınma sürecinde)</w:t>
        <w:br/>
      </w:r>
    </w:p>
    <w:p>
      <w:pPr>
        <w:pStyle w:val="Heading2"/>
      </w:pPr>
      <w:r>
        <w:t>Eğitim Bilgileri</w:t>
      </w:r>
    </w:p>
    <w:p>
      <w:r>
        <w:br/>
        <w:t>Karabük Üniversitesi – Sağlık Hizmetleri Meslek Yüksekokulu</w:t>
        <w:br/>
        <w:t>Bölüm: Yaşlı Bakım</w:t>
        <w:br/>
        <w:t>Mezuniyet: 06.02.2023</w:t>
        <w:br/>
      </w:r>
    </w:p>
    <w:p>
      <w:pPr>
        <w:pStyle w:val="Heading2"/>
      </w:pPr>
      <w:r>
        <w:t>Deneyim / Staj</w:t>
      </w:r>
    </w:p>
    <w:p>
      <w:r>
        <w:br/>
        <w:t>• Okul Stajı (1 yıl): Yaşlı bireylerle birebir ilgilenme, kişisel bakım, ilaç takibi ve sosyal destek sağlama.</w:t>
        <w:br/>
        <w:t>• Yaz Stajı (1 yıl): Hasta bakımı, hijyen uygulamaları, iletişim becerileri geliştirme.</w:t>
        <w:br/>
      </w:r>
    </w:p>
    <w:p>
      <w:pPr>
        <w:pStyle w:val="Heading2"/>
      </w:pPr>
      <w:r>
        <w:t>Sertifikalar</w:t>
      </w:r>
    </w:p>
    <w:p>
      <w:r>
        <w:t>Henüz sertifikam bulunmamaktadır. Gönüllüyüm ve kendimi geliştirmeye açığım.</w:t>
      </w:r>
    </w:p>
    <w:p>
      <w:pPr>
        <w:pStyle w:val="Heading2"/>
      </w:pPr>
      <w:r>
        <w:t>Kişisel Görüş / Özet</w:t>
      </w:r>
    </w:p>
    <w:p>
      <w:r>
        <w:br/>
        <w:t>Sabırlı ve güvenilir biriyim. Yaşlı bireylerle iletişimim kuvvetlidir. Onlarla yakından ve iyi bir şekilde ilgilenebilirim.</w:t>
        <w:br/>
        <w:t>Zor koşullarda sakin kalabilir, insanlarla empati kurarak çalışabilirim.</w:t>
        <w:br/>
      </w:r>
    </w:p>
    <w:p>
      <w:pPr>
        <w:pStyle w:val="Heading2"/>
      </w:pPr>
      <w:r>
        <w:t>Referanslar</w:t>
      </w:r>
    </w:p>
    <w:p>
      <w:r>
        <w:t>İstenildiğinde sunulacaktır.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